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DA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850783" name="d8bb7e50-1518-11f0-8a6e-93641b7e82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383824" name="d8bb7e50-1518-11f0-8a6e-93641b7e82f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Estrich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Konstruktionsholz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9921115" name="5182a770-151c-11f0-b38f-43deddd576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353721" name="5182a770-151c-11f0-b38f-43deddd5768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6020351" name="930cb400-1522-11f0-b889-6ddb03cba0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0563285" name="930cb400-1522-11f0-b889-6ddb03cba0f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78058" name="85270480-1527-11f0-b337-b33ae2645b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734667" name="85270480-1527-11f0-b337-b33ae2645b8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4596481" name="09604c70-1523-11f0-ae2b-db51431ca1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147383" name="09604c70-1523-11f0-ae2b-db51431ca10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0121281" name="1f627760-1527-11f0-addf-05bf64bb18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992412" name="1f627760-1527-11f0-addf-05bf64bb18b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ganzes Haus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30409858" name="37b04a90-152c-11f0-8643-0986b1e1fe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085413" name="37b04a90-152c-11f0-8643-0986b1e1fe3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1817920" name="e3b0ede0-1522-11f0-9207-e771645bd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0105554" name="e3b0ede0-1522-11f0-9207-e771645bdfc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68600" name="dd0dc070-1523-11f0-bcb8-7b95c8f51e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527847" name="dd0dc070-1523-11f0-bcb8-7b95c8f51e8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2318080" name="fd61c8f0-1526-11f0-b6e0-791fee295a0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5755563" name="fd61c8f0-1526-11f0-b6e0-791fee295a0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3651905" name="aded38a0-152a-11f0-9529-7f327e126f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6588619" name="aded38a0-152a-11f0-9529-7f327e126f6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Sockelfliesen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3527065" name="22e1e180-1524-11f0-8760-21e0a9f8be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791995" name="22e1e180-1524-11f0-8760-21e0a9f8be5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1495833" name="747f4870-1524-11f0-b3d4-0b9a6b1222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814374" name="747f4870-1524-11f0-b3d4-0b9a6b12224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alle alten Fenster</w:t>
            </w:r>
          </w:p>
          <w:p>
            <w:pPr>
              <w:spacing w:before="0" w:after="0" w:line="240" w:lineRule="auto"/>
            </w:pPr>
            <w:r>
              <w:t>bride Stockwerke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8842948" name="9d2c56a0-1524-11f0-94ad-bb95b5a295a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31584" name="9d2c56a0-1524-11f0-94ad-bb95b5a295a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9330726" name="5c7063f0-1528-11f0-858d-8f1afe8072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11593" name="5c7063f0-1528-11f0-858d-8f1afe807283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1762618" name="84915ec0-1528-11f0-ba76-25e51caeea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780003" name="84915ec0-1528-11f0-ba76-25e51caeeac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zweiter Belag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1959726" name="639e3dd0-152a-11f0-99a3-c74b97c93a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1510402" name="639e3dd0-152a-11f0-99a3-c74b97c93afc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8729915" name="dc129360-152a-11f0-930a-89f25fbecd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1008334" name="dc129360-152a-11f0-930a-89f25fbecd4f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diverse Bereiche</w:t>
            </w:r>
          </w:p>
          <w:p>
            <w:pPr>
              <w:spacing w:before="0" w:after="0" w:line="240" w:lineRule="auto"/>
            </w:pPr>
            <w:r>
              <w:t>oft verdeckt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1367016" name="82635e60-152c-11f0-b207-a567569994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774668" name="82635e60-152c-11f0-b207-a56756999420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CP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